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34054916" name="019f36a7-6caa-7c3d-85f5-f9846dab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071332" name="019f36a7-6caa-7c3d-85f5-f9846dab48b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616781" name="019f36a7-a48e-7109-a6eb-eaf64cf4e4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936768" name="019f36a7-a48e-7109-a6eb-eaf64cf4e49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7226747" name="019f36a8-e994-7960-bb80-272f948e64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749842" name="019f36a8-e994-7960-bb80-272f948e64c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0181848" name="019f36a9-4a1d-7796-8fe7-a12b243f9a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551923" name="019f36a9-4a1d-7796-8fe7-a12b243f9a7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49297803" name="019f36ab-eba6-7123-b5e4-482ec3a7bd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1353029" name="019f36ab-eba6-7123-b5e4-482ec3a7bdb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22295985" name="019f36ac-6b71-7fd7-a4ff-c0bd8c7950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5810050" name="019f36ac-6b71-7fd7-a4ff-c0bd8c79508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0657995" name="019f36ff-bca2-77e7-93b2-93cffd5b31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85841" name="019f36ff-bca2-77e7-93b2-93cffd5b310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6913102" name="019f36ff-e7c3-7b4b-8698-9ef25e20b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610272" name="019f36ff-e7c3-7b4b-8698-9ef25e20bd4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2039166" name="019f3709-6855-76f6-aab6-bfe698f3a7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430292" name="019f3709-6855-76f6-aab6-bfe698f3a7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2727439" name="019f3709-abbe-7e88-877a-f4ad0a71ab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5352505" name="019f3709-abbe-7e88-877a-f4ad0a71ab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